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</w:pPr>
      <w:r>
        <w:rPr>
          <w:b/>
          <w:color w:val="006699"/>
          <w:sz w:val="36"/>
        </w:rPr>
        <w:t>FORMULAIRE – PERSONNE DE CONFIANCE ET CONTACT D’URGENCE</w:t>
      </w:r>
    </w:p>
    <w:p>
      <w:r>
        <w:rPr>
          <w:b/>
          <w:color w:val="006699"/>
          <w:sz w:val="26"/>
        </w:rPr>
        <w:t>IDENTITÉ DU PATIENT</w:t>
      </w:r>
    </w:p>
    <w:p>
      <w:r>
        <w:t>Nom / Prénom : __________________________________________</w:t>
      </w:r>
    </w:p>
    <w:p>
      <w:r>
        <w:t>Date de naissance : __________________________________________</w:t>
      </w:r>
    </w:p>
    <w:p>
      <w:r>
        <w:t>La personne de confiance peut accompagner le patient dans ses démarches et être consultée au cas où le patient serait hors d’état d’exprimer sa volonté. Sa désignation est facultative.</w:t>
      </w:r>
    </w:p>
    <w:p>
      <w:r>
        <w:rPr>
          <w:b/>
          <w:color w:val="006699"/>
          <w:sz w:val="26"/>
        </w:rPr>
        <w:t>DÉSIGNATION D’UNE PERSONNE DE CONFIANCE</w:t>
      </w:r>
    </w:p>
    <w:p>
      <w:r>
        <w:t>Nom / Prénom : __________________________________________</w:t>
      </w:r>
    </w:p>
    <w:p>
      <w:r>
        <w:t>Lien avec le patient : __________________________________________</w:t>
      </w:r>
    </w:p>
    <w:p>
      <w:r>
        <w:t>Téléphone : __________________________________________</w:t>
      </w:r>
    </w:p>
    <w:p>
      <w:r>
        <w:t>Téléphone secondaire : __________________________________________</w:t>
      </w:r>
    </w:p>
    <w:p>
      <w:r>
        <w:t>Email : __________________________________________</w:t>
      </w:r>
    </w:p>
    <w:p>
      <w:r>
        <w:t>Adresse : __________________________________________</w:t>
      </w:r>
    </w:p>
    <w:p>
      <w:r>
        <w:t>☐ Je ne souhaite pas désigner de personne de confiance</w:t>
      </w:r>
    </w:p>
    <w:p>
      <w:r>
        <w:rPr>
          <w:b/>
          <w:color w:val="006699"/>
          <w:sz w:val="26"/>
        </w:rPr>
        <w:t>PERSONNE À CONTACTER EN CAS D’URGENCE (OBLIGATOIRE)</w:t>
      </w:r>
    </w:p>
    <w:p>
      <w:r>
        <w:t>Nom / Prénom : __________________________________________</w:t>
      </w:r>
    </w:p>
    <w:p>
      <w:r>
        <w:t>Lien avec le patient : __________________________________________</w:t>
      </w:r>
    </w:p>
    <w:p>
      <w:r>
        <w:t>Téléphone : __________________________________________</w:t>
      </w:r>
    </w:p>
    <w:p>
      <w:r>
        <w:t>Téléphone secondaire : __________________________________________</w:t>
      </w:r>
    </w:p>
    <w:p>
      <w:r>
        <w:t>Email : __________________________________________</w:t>
      </w:r>
    </w:p>
    <w:p>
      <w:r>
        <w:rPr>
          <w:b/>
          <w:color w:val="006699"/>
          <w:sz w:val="26"/>
        </w:rPr>
        <w:t>VALIDATION</w:t>
      </w:r>
    </w:p>
    <w:p>
      <w:r>
        <w:t>Je certifie l’exactitude des informations ci-dessus et autorise l’équipe médicale à contacter les personnes mentionnées si nécessaire.</w:t>
      </w:r>
    </w:p>
    <w:p>
      <w:r>
        <w:t xml:space="preserve">Fait </w:t>
      </w:r>
      <w:proofErr w:type="gramStart"/>
      <w:r>
        <w:t>à :</w:t>
      </w:r>
      <w:proofErr w:type="gramEnd"/>
      <w:r>
        <w:t xml:space="preserve"> _________________________________            Le : __________________________________________</w:t>
      </w:r>
    </w:p>
    <w:p>
      <w:r>
        <w:t xml:space="preserve">Signature du </w:t>
      </w:r>
      <w:proofErr w:type="gramStart"/>
      <w:r>
        <w:t>patient :</w:t>
      </w:r>
      <w:proofErr w:type="gramEnd"/>
      <w:r>
        <w:t xml:space="preserve"> ________________________________</w:t>
      </w:r>
    </w:p>
    <w:sect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178ADC1-9CDD-4BF1-AA82-F72546F9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</w:style>
  <w:style w:type="paragraph" w:styleId="Corpsdetexte3">
    <w:name w:val="Body Text 3"/>
    <w:basedOn w:val="Normal"/>
    <w:link w:val="Corpsdetexte3Car"/>
    <w:uiPriority w:val="99"/>
    <w:unhideWhenUsed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Pr>
      <w:sz w:val="16"/>
      <w:szCs w:val="16"/>
    </w:rPr>
  </w:style>
  <w:style w:type="paragraph" w:styleId="Liste">
    <w:name w:val="List"/>
    <w:basedOn w:val="Normal"/>
    <w:uiPriority w:val="99"/>
    <w:unhideWhenUsed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pPr>
      <w:outlineLvl w:val="9"/>
    </w:p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Cecile COURIVAUD (CHUB)</cp:lastModifiedBy>
  <cp:revision>3</cp:revision>
  <dcterms:created xsi:type="dcterms:W3CDTF">2026-02-04T18:07:00Z</dcterms:created>
  <dcterms:modified xsi:type="dcterms:W3CDTF">2026-02-05T09:05:00Z</dcterms:modified>
  <cp:category/>
</cp:coreProperties>
</file>